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340206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Чеченской Республики 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788ae511-f951-4a39-a96d-32e07689f645" w:id="2"/>
      <w:r>
        <w:rPr>
          <w:rFonts w:ascii="Times New Roman" w:hAnsi="Times New Roman"/>
          <w:b/>
          <w:i w:val="false"/>
          <w:color w:val="000000"/>
          <w:sz w:val="28"/>
        </w:rPr>
        <w:t>Шалинский муниципальный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«СОШ № 2 с. Белгатой»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ФИО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Даудов А.А.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№________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Муциев А.С.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№________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1828656)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8777abab-62ad-4e6d-bb66-8ccfe85cfe1b" w:id="3"/>
      <w:r>
        <w:rPr>
          <w:rFonts w:ascii="Times New Roman" w:hAnsi="Times New Roman"/>
          <w:b/>
          <w:i w:val="false"/>
          <w:color w:val="000000"/>
          <w:sz w:val="28"/>
        </w:rPr>
        <w:t>с. Белгатой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dc72b6e0-474b-4b98-a795-02870ed74afe" w:id="4"/>
      <w:r>
        <w:rPr>
          <w:rFonts w:ascii="Times New Roman" w:hAnsi="Times New Roman"/>
          <w:b/>
          <w:i w:val="false"/>
          <w:color w:val="000000"/>
          <w:sz w:val="28"/>
        </w:rPr>
        <w:t>2023г.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3402062" w:id="5"/>
    <w:p>
      <w:pPr>
        <w:sectPr>
          <w:pgSz w:w="11906" w:h="16383" w:orient="portrait"/>
        </w:sectPr>
      </w:pPr>
    </w:p>
    <w:bookmarkEnd w:id="5"/>
    <w:bookmarkEnd w:id="0"/>
    <w:bookmarkStart w:name="block-13402067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​​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13402067" w:id="7"/>
    <w:p>
      <w:pPr>
        <w:sectPr>
          <w:pgSz w:w="11906" w:h="16383" w:orient="portrait"/>
        </w:sectPr>
      </w:pPr>
    </w:p>
    <w:bookmarkEnd w:id="7"/>
    <w:bookmarkEnd w:id="6"/>
    <w:bookmarkStart w:name="block-13402068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[й’],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место­имений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Calibri" w:hAnsi="Calibri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</w:p>
    <w:bookmarkStart w:name="block-13402068" w:id="9"/>
    <w:p>
      <w:pPr>
        <w:sectPr>
          <w:pgSz w:w="11906" w:h="16383" w:orient="portrait"/>
        </w:sectPr>
      </w:pPr>
    </w:p>
    <w:bookmarkEnd w:id="9"/>
    <w:bookmarkEnd w:id="8"/>
    <w:bookmarkStart w:name="block-13402063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Calibri" w:hAnsi="Calibri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3402063" w:id="11"/>
    <w:p>
      <w:pPr>
        <w:sectPr>
          <w:pgSz w:w="11906" w:h="16383" w:orient="portrait"/>
        </w:sectPr>
      </w:pPr>
    </w:p>
    <w:bookmarkEnd w:id="11"/>
    <w:bookmarkEnd w:id="10"/>
    <w:bookmarkStart w:name="block-13402064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0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2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2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71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3402064" w:id="13"/>
    <w:p>
      <w:pPr>
        <w:sectPr>
          <w:pgSz w:w="16383" w:h="11906" w:orient="landscape"/>
        </w:sectPr>
      </w:pPr>
    </w:p>
    <w:bookmarkEnd w:id="13"/>
    <w:bookmarkEnd w:id="12"/>
    <w:bookmarkStart w:name="block-13402066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102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525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3402066" w:id="15"/>
    <w:p>
      <w:pPr>
        <w:sectPr>
          <w:pgSz w:w="16383" w:h="11906" w:orient="landscape"/>
        </w:sectPr>
      </w:pPr>
    </w:p>
    <w:bookmarkEnd w:id="15"/>
    <w:bookmarkEnd w:id="14"/>
    <w:bookmarkStart w:name="block-13402065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3402065" w:id="17"/>
    <w:p>
      <w:pPr>
        <w:sectPr>
          <w:pgSz w:w="11906" w:h="16383" w:orient="portrait"/>
        </w:sectPr>
      </w:pPr>
    </w:p>
    <w:bookmarkEnd w:id="17"/>
    <w:bookmarkEnd w:id="16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